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4569885" name="c1aa3410-f120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782015" name="c1aa3410-f120-11f0-a597-a9395c09ee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453097" name="6840d72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100672" name="6840d720-f121-11f0-a597-a9395c09ee4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6488002" name="a1d2158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001737" name="a1d21580-f121-11f0-a597-a9395c09ee4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316356" name="8f5ffce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852478" name="8f5ffce0-f122-11f0-a597-a9395c09ee4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092648" name="a9ee156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766957" name="a9ee1560-f122-11f0-a597-a9395c09ee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2110115" name="05389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078618" name="053898f0-f123-11f0-a597-a9395c09ee4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652535" name="265947a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386985" name="265947a0-f123-11f0-a597-a9395c09ee4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7343394" name="8a2ade6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851677" name="8a2ade60-f123-11f0-a597-a9395c09ee4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509647" name="99d77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174810" name="99d778f0-f123-11f0-a597-a9395c09ee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9684841" name="e5ea1cc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885090" name="e5ea1cc0-f123-11f0-a597-a9395c09ee4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Esszimmer / Wohnzimmer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1781624" name="714aa78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799622" name="714aa780-f124-11f0-a597-a9395c09ee4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Esszimmer / Wohnzimmer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32747" name="8936c4f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391150" name="8936c4f0-f124-11f0-a597-a9395c09ee4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6478385" name="dd6baa3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207621" name="dd6baa30-f125-11f0-a597-a9395c09ee4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0979592" name="ebae7b9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78790" name="ebae7b90-f125-11f0-a597-a9395c09ee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100389" name="b3c07070-f126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798668" name="b3c07070-f126-11f0-a597-a9395c09ee4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7819475" name="87a0180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8225" name="87a01800-f127-11f0-a597-a9395c09ee4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29947" name="98eb958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876631" name="98eb9580-f127-11f0-a597-a9395c09ee4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2331245" name="a923ce4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885867" name="a923ce40-f127-11f0-a597-a9395c09ee4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220108" name="df3beb7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318771" name="df3beb70-f127-11f0-a597-a9395c09ee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Humrigenstrasse 51, 8704 Herrliberg</w:t>
          </w:r>
        </w:p>
        <w:p>
          <w:pPr>
            <w:spacing w:before="0" w:after="0"/>
          </w:pPr>
          <w:r>
            <w:t>634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